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Stadtweg 18, 8245 Feuerthalen</w:t>
          </w:r>
        </w:p>
        <w:p>
          <w:pPr>
            <w:spacing w:before="0" w:after="0"/>
          </w:pPr>
          <w:r>
            <w:t>393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